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5918985" name="41569300-fe7b-11ef-b816-c3ff32ec68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1172377" name="41569300-fe7b-11ef-b816-c3ff32ec684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1104346" name="45ee4390-fe7b-11ef-a137-fdf6be2f6d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5063227" name="45ee4390-fe7b-11ef-a137-fdf6be2f6d0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Burgerholzstrasse 28, 8500 Frauenfeld</w:t>
          </w:r>
        </w:p>
        <w:p>
          <w:pPr>
            <w:spacing w:before="0" w:after="0"/>
          </w:pPr>
          <w:r>
            <w:t>202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